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8284312" name="fa46f270-0f96-11f0-8368-db2f8eb174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7661092" name="fa46f270-0f96-11f0-8368-db2f8eb1740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6564372" name="fef6bee0-0f96-11f0-ac46-cfc75b48be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9776142" name="fef6bee0-0f96-11f0-ac46-cfc75b48bed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5770584" name="80b274f0-0f98-11f0-bac4-31bb2d43b86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5152879" name="80b274f0-0f98-11f0-bac4-31bb2d43b86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4364304" name="848f39f0-0f98-11f0-9e81-f713418904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7246722" name="848f39f0-0f98-11f0-9e81-f7134189044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2. 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3695586" name="69d6b1e0-0f9f-11f0-8a44-b78b152b548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225985" name="69d6b1e0-0f9f-11f0-8a44-b78b152b548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2600289" name="6eb1fb20-0f9f-11f0-992f-690cc40ddc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2230655" name="6eb1fb20-0f9f-11f0-992f-690cc40ddc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EG - DG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3276809" name="f23f6e80-0fa1-11f0-a9d0-ef9b8a783a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4847675" name="f23f6e80-0fa1-11f0-a9d0-ef9b8a783a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9865320" name="f50fa580-0fa1-11f0-a662-791bf5b1f43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994694" name="f50fa580-0fa1-11f0-a662-791bf5b1f43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3189593" name="53b19c00-0fa3-11f0-b375-c1635f096e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4598802" name="53b19c00-0fa3-11f0-b375-c1635f096e8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9892529" name="57a7dc70-0fa3-11f0-82a6-e7f65390ea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8584058" name="57a7dc70-0fa3-11f0-82a6-e7f65390ead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Milchgasse 14, 5000 Aarau  </w:t>
          </w:r>
        </w:p>
        <w:p>
          <w:pPr>
            <w:spacing w:before="0" w:after="0"/>
          </w:pPr>
          <w:r>
            <w:t>229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